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澳教语言部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Dallas Jonathan Andrew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03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